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265556" name="39f8a660-fa71-11ef-b9e3-275e1bb6e8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39449" name="39f8a660-fa71-11ef-b9e3-275e1bb6e80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2036123" name="92600730-fa71-11ef-948f-bd49b9354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390426" name="92600730-fa71-11ef-948f-bd49b93541f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6195767" name="a789a940-fa71-11ef-9221-bd8b14afd3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54965" name="a789a940-fa71-11ef-9221-bd8b14afd3d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Lose verlegt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/ Küche </w:t>
            </w:r>
          </w:p>
          <w:p>
            <w:pPr>
              <w:spacing w:before="0" w:after="0" w:line="240" w:lineRule="auto"/>
            </w:pPr>
            <w:r>
              <w:t>OG / 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7663129" name="c503e530-fa71-11ef-9136-91614003e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207399" name="c503e530-fa71-11ef-9136-91614003ea4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 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8759984" name="d04b8280-fa72-11ef-9c8e-69407ccae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46494" name="d04b8280-fa72-11ef-9c8e-69407ccaec0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427022" name="fd3a0060-fa71-11ef-b3cf-c16731c41b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991439" name="fd3a0060-fa71-11ef-b3cf-c16731c41bb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642688" name="e256cd90-fa72-11ef-ad8c-85cee8dc4d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447759" name="e256cd90-fa72-11ef-ad8c-85cee8dc4d1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Novilon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1926391" name="1ac9f1c0-fa73-11ef-98f1-39c4b5a32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157064" name="1ac9f1c0-fa73-11ef-98f1-39c4b5a325a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6933291" name="3cd04580-fa73-11ef-b863-b326a20474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557241" name="3cd04580-fa73-11ef-b863-b326a20474c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8846299" name="632f4500-fa73-11ef-a890-6bf90234ec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058879" name="632f4500-fa73-11ef-a890-6bf90234ece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6669260" name="82cc60f0-fa73-11ef-ab7e-235b3b1c0c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163627" name="82cc60f0-fa73-11ef-ab7e-235b3b1c0c1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7197484" name="9f078d30-fa73-11ef-80d6-a5685a68e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888848" name="9f078d30-fa73-11ef-80d6-a5685a68e0e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5217474" name="b06e5ae0-fa73-11ef-8e1c-ebec5a22f8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240830" name="b06e5ae0-fa73-11ef-8e1c-ebec5a22f8b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9235014" name="d2063560-fa73-11ef-9e8a-63e578f698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13409" name="d2063560-fa73-11ef-9e8a-63e578f6989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5790664" name="f0144ce0-fa73-11ef-ace1-732213c9d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271802" name="f0144ce0-fa73-11ef-ace1-732213c9da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/ OG 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8928404" name="17733030-fa74-11ef-8d3d-89a5e5b5fd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767835" name="17733030-fa74-11ef-8d3d-89a5e5b5fd8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Hauptstrasse 119. 8415 Gräslikon</w:t>
          </w:r>
        </w:p>
        <w:p>
          <w:pPr>
            <w:spacing w:before="0" w:after="0"/>
          </w:pPr>
          <w:r>
            <w:t>197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